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314 Modern_Contemporary Юніори Team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#865 Dance studio Labyrinth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865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